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14:paraId="6E26E62B" w14:textId="77777777" w:rsidTr="00FC6266">
        <w:trPr>
          <w:trHeight w:val="709"/>
        </w:trPr>
        <w:tc>
          <w:tcPr>
            <w:tcW w:w="1077" w:type="dxa"/>
          </w:tcPr>
          <w:p w14:paraId="7D80F915" w14:textId="77777777" w:rsidR="004569C5" w:rsidRPr="00635DBC" w:rsidRDefault="004569C5" w:rsidP="00FC6266">
            <w:pPr>
              <w:pStyle w:val="Koptekst"/>
            </w:pPr>
          </w:p>
        </w:tc>
        <w:tc>
          <w:tcPr>
            <w:tcW w:w="8704" w:type="dxa"/>
            <w:gridSpan w:val="2"/>
          </w:tcPr>
          <w:p w14:paraId="608C3916" w14:textId="40A0CB4A" w:rsidR="004569C5" w:rsidRDefault="004569C5" w:rsidP="00FE4E42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</w:pPr>
          </w:p>
          <w:p w14:paraId="73A3AE38" w14:textId="77777777" w:rsidR="00FE4E42" w:rsidRPr="00FE4E42" w:rsidRDefault="00FE4E42" w:rsidP="00FE4E42"/>
          <w:p w14:paraId="268DAD83" w14:textId="368FF59D" w:rsidR="00FE4E42" w:rsidRPr="00FD0FAE" w:rsidRDefault="00FE4E42" w:rsidP="00FE4E42">
            <w:pPr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Bijlage</w:t>
            </w:r>
            <w:r w:rsidR="00833B1C">
              <w:rPr>
                <w:b/>
                <w:bCs/>
                <w:sz w:val="40"/>
                <w:szCs w:val="40"/>
              </w:rPr>
              <w:t xml:space="preserve"> 9</w:t>
            </w:r>
            <w:r>
              <w:rPr>
                <w:b/>
                <w:bCs/>
                <w:sz w:val="40"/>
                <w:szCs w:val="40"/>
              </w:rPr>
              <w:t xml:space="preserve"> – </w:t>
            </w:r>
            <w:r w:rsidRPr="000E55D3">
              <w:rPr>
                <w:b/>
                <w:bCs/>
                <w:sz w:val="40"/>
                <w:szCs w:val="40"/>
              </w:rPr>
              <w:t xml:space="preserve">Verklaring inschrijfformulier </w:t>
            </w:r>
            <w:r>
              <w:rPr>
                <w:b/>
                <w:bCs/>
                <w:sz w:val="40"/>
                <w:szCs w:val="40"/>
              </w:rPr>
              <w:t>a</w:t>
            </w:r>
            <w:r w:rsidRPr="000E55D3">
              <w:rPr>
                <w:b/>
                <w:bCs/>
                <w:sz w:val="40"/>
                <w:szCs w:val="40"/>
              </w:rPr>
              <w:t>mbitieniveau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  <w:r w:rsidRPr="000E55D3">
              <w:rPr>
                <w:b/>
                <w:bCs/>
                <w:sz w:val="40"/>
                <w:szCs w:val="40"/>
              </w:rPr>
              <w:t>CO2-prestatieladder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</w:p>
          <w:p w14:paraId="360B5533" w14:textId="77777777" w:rsidR="00FE4E42" w:rsidRDefault="00FE4E42" w:rsidP="00FE4E42"/>
          <w:p w14:paraId="309C1037" w14:textId="24463FD3" w:rsidR="00FE4E42" w:rsidRPr="00FE4E42" w:rsidRDefault="00FE4E42" w:rsidP="00FE4E42"/>
        </w:tc>
      </w:tr>
      <w:tr w:rsidR="004569C5" w:rsidRPr="008C6AE6" w14:paraId="36CA8D07" w14:textId="77777777" w:rsidTr="00FC6266">
        <w:trPr>
          <w:trHeight w:val="227"/>
        </w:trPr>
        <w:tc>
          <w:tcPr>
            <w:tcW w:w="1077" w:type="dxa"/>
          </w:tcPr>
          <w:p w14:paraId="6558F7CE" w14:textId="77777777"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2127812A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14:paraId="0392EE3F" w14:textId="5B38E4C7" w:rsidR="004569C5" w:rsidRPr="008C6AE6" w:rsidRDefault="00833B1C" w:rsidP="00FC6266">
            <w:pPr>
              <w:rPr>
                <w:noProof/>
              </w:rPr>
            </w:pPr>
            <w:r>
              <w:t xml:space="preserve">Raamovereenkomst  </w:t>
            </w:r>
            <w:r w:rsidRPr="00833B1C">
              <w:t>Levering Infill-materialen sportvelden</w:t>
            </w:r>
          </w:p>
        </w:tc>
      </w:tr>
      <w:tr w:rsidR="004569C5" w:rsidRPr="008C6AE6" w14:paraId="7621FFF0" w14:textId="77777777" w:rsidTr="00FC6266">
        <w:trPr>
          <w:trHeight w:val="227"/>
        </w:trPr>
        <w:tc>
          <w:tcPr>
            <w:tcW w:w="1077" w:type="dxa"/>
          </w:tcPr>
          <w:p w14:paraId="13910A7B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3E4BC85B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14:paraId="7C522352" w14:textId="3CAFD0B5" w:rsidR="004569C5" w:rsidRPr="008C6AE6" w:rsidRDefault="00833B1C" w:rsidP="00FC6266">
            <w:r>
              <w:t>AI2025-00</w:t>
            </w:r>
            <w:r w:rsidR="00BD2E38">
              <w:t>41</w:t>
            </w:r>
          </w:p>
        </w:tc>
      </w:tr>
      <w:tr w:rsidR="004569C5" w:rsidRPr="008C6AE6" w14:paraId="440442FE" w14:textId="77777777" w:rsidTr="00FC6266">
        <w:trPr>
          <w:trHeight w:val="227"/>
        </w:trPr>
        <w:tc>
          <w:tcPr>
            <w:tcW w:w="1077" w:type="dxa"/>
          </w:tcPr>
          <w:p w14:paraId="1164A3D5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5CEDEFC7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71" w:type="dxa"/>
          </w:tcPr>
          <w:p w14:paraId="2F14977C" w14:textId="77777777" w:rsidR="004569C5" w:rsidRPr="008C6AE6" w:rsidRDefault="004569C5" w:rsidP="00FC6266">
            <w:pPr>
              <w:tabs>
                <w:tab w:val="left" w:pos="1980"/>
              </w:tabs>
            </w:pPr>
            <w:r>
              <w:t>&lt;</w:t>
            </w:r>
            <w:r w:rsidRPr="00643181">
              <w:rPr>
                <w:highlight w:val="yellow"/>
              </w:rPr>
              <w:t>invullen</w:t>
            </w:r>
            <w:r>
              <w:t>&gt;</w:t>
            </w:r>
          </w:p>
        </w:tc>
      </w:tr>
    </w:tbl>
    <w:p w14:paraId="728AE708" w14:textId="77777777"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14:paraId="55CE192A" w14:textId="77777777" w:rsidR="00E20DD9" w:rsidRPr="00D93FCE" w:rsidRDefault="00E20DD9" w:rsidP="00E20DD9">
      <w:pPr>
        <w:rPr>
          <w:i/>
        </w:rPr>
      </w:pPr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</w:t>
      </w:r>
      <w:r>
        <w:t xml:space="preserve"> </w:t>
      </w:r>
      <w:r w:rsidRPr="008C6AE6">
        <w:rPr>
          <w:i/>
        </w:rPr>
        <w:t>(aankruisen wat van toepassing is)</w:t>
      </w:r>
      <w:r w:rsidRPr="008C6AE6">
        <w:t>:</w:t>
      </w:r>
    </w:p>
    <w:p w14:paraId="5EA83274" w14:textId="77777777" w:rsidR="00E20DD9" w:rsidRDefault="00E20DD9" w:rsidP="00E20DD9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1"/>
      </w:tblGrid>
      <w:tr w:rsidR="009D64AB" w14:paraId="555B2F98" w14:textId="77777777" w:rsidTr="00306B56">
        <w:trPr>
          <w:trHeight w:val="213"/>
        </w:trPr>
        <w:tc>
          <w:tcPr>
            <w:tcW w:w="6461" w:type="dxa"/>
          </w:tcPr>
          <w:p w14:paraId="0E43AD47" w14:textId="5A5DC642" w:rsidR="009D64AB" w:rsidRDefault="00000000" w:rsidP="00306B56">
            <w:sdt>
              <w:sdtPr>
                <w:id w:val="1783839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5;</w:t>
            </w:r>
          </w:p>
        </w:tc>
      </w:tr>
      <w:tr w:rsidR="009D64AB" w14:paraId="2911AB09" w14:textId="77777777" w:rsidTr="00306B56">
        <w:trPr>
          <w:trHeight w:val="197"/>
        </w:trPr>
        <w:tc>
          <w:tcPr>
            <w:tcW w:w="6461" w:type="dxa"/>
          </w:tcPr>
          <w:p w14:paraId="263DB9E7" w14:textId="79C36219" w:rsidR="009D64AB" w:rsidRDefault="00000000" w:rsidP="008A174E">
            <w:sdt>
              <w:sdtPr>
                <w:id w:val="-74888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4;</w:t>
            </w:r>
          </w:p>
        </w:tc>
      </w:tr>
      <w:tr w:rsidR="009D64AB" w14:paraId="67AAE7B5" w14:textId="77777777" w:rsidTr="00306B56">
        <w:trPr>
          <w:trHeight w:val="213"/>
        </w:trPr>
        <w:tc>
          <w:tcPr>
            <w:tcW w:w="6461" w:type="dxa"/>
          </w:tcPr>
          <w:p w14:paraId="25DB4320" w14:textId="32186C0B" w:rsidR="009D64AB" w:rsidRDefault="00000000" w:rsidP="008A174E">
            <w:sdt>
              <w:sdtPr>
                <w:id w:val="-910853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3</w:t>
            </w:r>
            <w:r w:rsidR="009D64AB">
              <w:t>;</w:t>
            </w:r>
          </w:p>
        </w:tc>
      </w:tr>
      <w:tr w:rsidR="009D64AB" w14:paraId="55110D98" w14:textId="77777777" w:rsidTr="00306B56">
        <w:trPr>
          <w:trHeight w:val="200"/>
        </w:trPr>
        <w:tc>
          <w:tcPr>
            <w:tcW w:w="6461" w:type="dxa"/>
          </w:tcPr>
          <w:p w14:paraId="2287F6BA" w14:textId="3DBE53A9" w:rsidR="009D64AB" w:rsidRDefault="00000000" w:rsidP="008A174E">
            <w:sdt>
              <w:sdtPr>
                <w:id w:val="1974630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</w:t>
            </w:r>
            <w:r w:rsidR="008A174E">
              <w:t>2;</w:t>
            </w:r>
          </w:p>
        </w:tc>
      </w:tr>
      <w:tr w:rsidR="009D64AB" w14:paraId="54D743A3" w14:textId="77777777" w:rsidTr="00306B56">
        <w:trPr>
          <w:trHeight w:val="213"/>
        </w:trPr>
        <w:tc>
          <w:tcPr>
            <w:tcW w:w="6461" w:type="dxa"/>
          </w:tcPr>
          <w:p w14:paraId="0A4359C3" w14:textId="2ACFCF50" w:rsidR="009D64AB" w:rsidRDefault="00000000" w:rsidP="008A174E">
            <w:sdt>
              <w:sdtPr>
                <w:id w:val="1214465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1;</w:t>
            </w:r>
          </w:p>
        </w:tc>
      </w:tr>
      <w:tr w:rsidR="009D64AB" w14:paraId="09057516" w14:textId="77777777" w:rsidTr="00306B56">
        <w:trPr>
          <w:trHeight w:val="213"/>
        </w:trPr>
        <w:tc>
          <w:tcPr>
            <w:tcW w:w="6461" w:type="dxa"/>
          </w:tcPr>
          <w:p w14:paraId="614AAE16" w14:textId="77777777" w:rsidR="009D64AB" w:rsidRDefault="00000000" w:rsidP="00306B56">
            <w:sdt>
              <w:sdtPr>
                <w:id w:val="108064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9D64AB" w:rsidRPr="008C6AE6">
              <w:t>geen van de CO2-ambitieniveau’s</w:t>
            </w:r>
            <w:r w:rsidR="009D64AB">
              <w:t xml:space="preserve">. </w:t>
            </w:r>
          </w:p>
        </w:tc>
      </w:tr>
    </w:tbl>
    <w:p w14:paraId="4FE9D65E" w14:textId="77777777" w:rsidR="00E20DD9" w:rsidRPr="008C6AE6" w:rsidRDefault="00E20DD9" w:rsidP="00E20DD9"/>
    <w:p w14:paraId="58D1B45B" w14:textId="77777777" w:rsidR="00E20DD9" w:rsidRDefault="00E20DD9" w:rsidP="00E20DD9">
      <w:r>
        <w:t>Wijze van aantonen van het ambitieniveau:</w:t>
      </w:r>
    </w:p>
    <w:p w14:paraId="4A20EC79" w14:textId="77777777" w:rsidR="007373CB" w:rsidRPr="008C6AE6" w:rsidRDefault="00000000" w:rsidP="007373CB">
      <w:sdt>
        <w:sdtPr>
          <w:id w:val="-431047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CO2-bewust certificaat</w:t>
      </w:r>
    </w:p>
    <w:p w14:paraId="6C1CC308" w14:textId="77777777" w:rsidR="007373CB" w:rsidRDefault="00000000" w:rsidP="007373CB">
      <w:sdt>
        <w:sdtPr>
          <w:id w:val="-15147556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CO2-projectverklaring (project specifiek)</w:t>
      </w:r>
    </w:p>
    <w:p w14:paraId="3E10EAC7" w14:textId="26730B62" w:rsidR="00E20DD9" w:rsidRPr="001614F2" w:rsidRDefault="007373CB" w:rsidP="007373CB">
      <w:pPr>
        <w:rPr>
          <w:i/>
        </w:rPr>
      </w:pPr>
      <w:r w:rsidRPr="001614F2">
        <w:rPr>
          <w:i/>
        </w:rPr>
        <w:t xml:space="preserve"> </w:t>
      </w:r>
      <w:r w:rsidR="00E20DD9" w:rsidRPr="001614F2">
        <w:rPr>
          <w:i/>
        </w:rPr>
        <w:t>(aankruisen wat van toepassing is)</w:t>
      </w:r>
    </w:p>
    <w:p w14:paraId="2A0BB567" w14:textId="77777777" w:rsidR="00E20DD9" w:rsidRDefault="00E20DD9" w:rsidP="00E20DD9"/>
    <w:p w14:paraId="1E3AF37B" w14:textId="77777777" w:rsidR="00E20DD9" w:rsidRDefault="00E20DD9" w:rsidP="00E20DD9"/>
    <w:p w14:paraId="569B7EF6" w14:textId="57FD8A74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</w:t>
      </w:r>
      <w:r w:rsidR="001A2232" w:rsidRPr="00B73F27">
        <w:rPr>
          <w:rFonts w:cs="WorkSans-Italic"/>
          <w:i/>
          <w:iCs/>
          <w:color w:val="000000" w:themeColor="text1"/>
        </w:rPr>
        <w:t xml:space="preserve"> (</w:t>
      </w:r>
      <w:r w:rsidRPr="00B73F27">
        <w:rPr>
          <w:rFonts w:cs="WorkSans-Italic"/>
          <w:i/>
          <w:iCs/>
          <w:color w:val="000000" w:themeColor="text1"/>
        </w:rPr>
        <w:t xml:space="preserve">naam </w:t>
      </w:r>
      <w:r w:rsidR="00754A34">
        <w:rPr>
          <w:rFonts w:cs="WorkSans-Italic"/>
          <w:i/>
          <w:iCs/>
          <w:color w:val="000000" w:themeColor="text1"/>
        </w:rPr>
        <w:t>instelling</w:t>
      </w:r>
      <w:r w:rsidRPr="00B73F27">
        <w:rPr>
          <w:rFonts w:cs="WorkSans-Italic"/>
          <w:i/>
          <w:iCs/>
          <w:color w:val="000000" w:themeColor="text1"/>
        </w:rPr>
        <w:t>)</w:t>
      </w:r>
    </w:p>
    <w:p w14:paraId="266295EF" w14:textId="77777777" w:rsidR="00E20DD9" w:rsidRDefault="00E20DD9" w:rsidP="00E20DD9"/>
    <w:p w14:paraId="2F1EC140" w14:textId="5D1DFDE3" w:rsidR="00E20DD9" w:rsidRDefault="00E20DD9" w:rsidP="00E20DD9">
      <w:r w:rsidRPr="008C6AE6">
        <w:t xml:space="preserve">Behorende bij de </w:t>
      </w:r>
      <w:r>
        <w:t xml:space="preserve">inschrijving </w:t>
      </w:r>
      <w:r w:rsidRPr="00E738EC">
        <w:t xml:space="preserve">AI </w:t>
      </w:r>
      <w:r w:rsidR="00BD2E38">
        <w:t>2025-0041</w:t>
      </w:r>
      <w:r w:rsidRPr="00E738EC">
        <w:t xml:space="preserve"> </w:t>
      </w:r>
      <w:r w:rsidRPr="008C6AE6">
        <w:t>van de ondergetekende(n):</w:t>
      </w:r>
    </w:p>
    <w:p w14:paraId="49E87C68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76F9788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14:paraId="5B9279B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D550A46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14:paraId="6277E54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2CA32045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14:paraId="0919C43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3C8A5BC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14:paraId="22F0F38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0BA9DD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624706B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9DA9099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30EA14CD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F2CC06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14:paraId="12DF3280" w14:textId="77777777" w:rsidR="00E20DD9" w:rsidRPr="00B73F27" w:rsidRDefault="00E20DD9" w:rsidP="00E20DD9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17A1199E" w14:textId="77777777" w:rsidR="00E20DD9" w:rsidRDefault="00E20DD9" w:rsidP="00E20DD9"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p w14:paraId="1A606FF5" w14:textId="77777777" w:rsidR="000B46D8" w:rsidRPr="004569C5" w:rsidRDefault="000B46D8" w:rsidP="00E20DD9">
      <w:pPr>
        <w:autoSpaceDE w:val="0"/>
        <w:autoSpaceDN w:val="0"/>
        <w:adjustRightInd w:val="0"/>
        <w:spacing w:line="240" w:lineRule="auto"/>
      </w:pPr>
    </w:p>
    <w:sectPr w:rsidR="000B46D8" w:rsidRPr="004569C5" w:rsidSect="00A87C49">
      <w:headerReference w:type="default" r:id="rId7"/>
      <w:pgSz w:w="11906" w:h="16838" w:code="9"/>
      <w:pgMar w:top="2665" w:right="1644" w:bottom="153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53D49" w14:textId="77777777" w:rsidR="000D61CF" w:rsidRDefault="000D61CF" w:rsidP="004569C5">
      <w:pPr>
        <w:spacing w:line="240" w:lineRule="auto"/>
      </w:pPr>
      <w:r>
        <w:separator/>
      </w:r>
    </w:p>
  </w:endnote>
  <w:endnote w:type="continuationSeparator" w:id="0">
    <w:p w14:paraId="66570DBC" w14:textId="77777777" w:rsidR="000D61CF" w:rsidRDefault="000D61CF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orolevCondensed-Heav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AD99B" w14:textId="77777777" w:rsidR="000D61CF" w:rsidRDefault="000D61CF" w:rsidP="004569C5">
      <w:pPr>
        <w:spacing w:line="240" w:lineRule="auto"/>
      </w:pPr>
      <w:r>
        <w:separator/>
      </w:r>
    </w:p>
  </w:footnote>
  <w:footnote w:type="continuationSeparator" w:id="0">
    <w:p w14:paraId="44B62331" w14:textId="77777777" w:rsidR="000D61CF" w:rsidRDefault="000D61CF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14:paraId="15D60908" w14:textId="77777777" w:rsidTr="009E1661">
      <w:tc>
        <w:tcPr>
          <w:tcW w:w="6464" w:type="dxa"/>
        </w:tcPr>
        <w:p w14:paraId="6CFB105F" w14:textId="77777777" w:rsidR="00FE4E42" w:rsidRPr="00220940" w:rsidRDefault="00FE4E42" w:rsidP="00FE4E42">
          <w:pPr>
            <w:pStyle w:val="Koptekst"/>
            <w:rPr>
              <w:sz w:val="18"/>
              <w:szCs w:val="18"/>
            </w:rPr>
          </w:pPr>
          <w:r w:rsidRPr="00220940">
            <w:rPr>
              <w:sz w:val="18"/>
              <w:szCs w:val="18"/>
            </w:rPr>
            <w:t>Gemeente Amsterdam</w:t>
          </w:r>
        </w:p>
        <w:p w14:paraId="0202202F" w14:textId="77777777" w:rsidR="00833B1C" w:rsidRDefault="00FE4E42" w:rsidP="00833B1C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>AI 20</w:t>
          </w:r>
          <w:r w:rsidR="00A87C49">
            <w:rPr>
              <w:sz w:val="18"/>
              <w:szCs w:val="18"/>
            </w:rPr>
            <w:t>2</w:t>
          </w:r>
          <w:r w:rsidR="00833B1C">
            <w:rPr>
              <w:sz w:val="18"/>
              <w:szCs w:val="18"/>
            </w:rPr>
            <w:t>5</w:t>
          </w:r>
          <w:r>
            <w:rPr>
              <w:sz w:val="18"/>
              <w:szCs w:val="18"/>
            </w:rPr>
            <w:t>-000</w:t>
          </w:r>
          <w:r w:rsidRPr="00220940">
            <w:rPr>
              <w:sz w:val="18"/>
              <w:szCs w:val="18"/>
            </w:rPr>
            <w:t xml:space="preserve"> </w:t>
          </w:r>
          <w:r w:rsidR="00833B1C">
            <w:rPr>
              <w:sz w:val="18"/>
              <w:szCs w:val="18"/>
            </w:rPr>
            <w:t>Raamovereenkomst levering infill materialen sportvelden</w:t>
          </w:r>
        </w:p>
        <w:p w14:paraId="58CFDBAA" w14:textId="208A8998" w:rsidR="00FE4E42" w:rsidRPr="00FE4E42" w:rsidRDefault="00FE4E42" w:rsidP="00833B1C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Bijlage </w:t>
          </w:r>
          <w:r w:rsidR="00833B1C">
            <w:rPr>
              <w:sz w:val="18"/>
              <w:szCs w:val="18"/>
            </w:rPr>
            <w:t xml:space="preserve">9 </w:t>
          </w:r>
          <w:r>
            <w:rPr>
              <w:sz w:val="18"/>
              <w:szCs w:val="18"/>
            </w:rPr>
            <w:t xml:space="preserve">– Verklaring </w:t>
          </w:r>
          <w:r w:rsidRPr="00327D08">
            <w:rPr>
              <w:sz w:val="18"/>
              <w:szCs w:val="18"/>
            </w:rPr>
            <w:t>inschrijfformulier ambitieniveau</w:t>
          </w:r>
          <w:r>
            <w:rPr>
              <w:sz w:val="18"/>
              <w:szCs w:val="18"/>
            </w:rPr>
            <w:t xml:space="preserve"> </w:t>
          </w:r>
          <w:r w:rsidRPr="00327D08">
            <w:rPr>
              <w:sz w:val="18"/>
              <w:szCs w:val="18"/>
            </w:rPr>
            <w:t>CO2-prestatieladder</w:t>
          </w:r>
        </w:p>
      </w:tc>
      <w:tc>
        <w:tcPr>
          <w:tcW w:w="2041" w:type="dxa"/>
        </w:tcPr>
        <w:p w14:paraId="403D96FC" w14:textId="057CC926" w:rsidR="004C0D4C" w:rsidRPr="00DB48D5" w:rsidRDefault="004C0D4C" w:rsidP="00456170">
          <w:pPr>
            <w:pStyle w:val="AdresRetouradresNaamgemeenteDatumKenmerkPaginaAfzenderentitelVersieendatum"/>
          </w:pPr>
        </w:p>
      </w:tc>
    </w:tr>
  </w:tbl>
  <w:p w14:paraId="4F253652" w14:textId="77777777" w:rsidR="004C0D4C" w:rsidRDefault="004C0D4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9B05A45"/>
    <w:multiLevelType w:val="hybridMultilevel"/>
    <w:tmpl w:val="90B4F17E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23ADE"/>
    <w:multiLevelType w:val="hybridMultilevel"/>
    <w:tmpl w:val="1EA03D66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FFFFFFFF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0577337">
    <w:abstractNumId w:val="0"/>
  </w:num>
  <w:num w:numId="2" w16cid:durableId="785345162">
    <w:abstractNumId w:val="5"/>
  </w:num>
  <w:num w:numId="3" w16cid:durableId="1890072777">
    <w:abstractNumId w:val="9"/>
  </w:num>
  <w:num w:numId="4" w16cid:durableId="1000356384">
    <w:abstractNumId w:val="8"/>
  </w:num>
  <w:num w:numId="5" w16cid:durableId="197011267">
    <w:abstractNumId w:val="0"/>
  </w:num>
  <w:num w:numId="6" w16cid:durableId="2016303926">
    <w:abstractNumId w:val="4"/>
  </w:num>
  <w:num w:numId="7" w16cid:durableId="495196041">
    <w:abstractNumId w:val="7"/>
  </w:num>
  <w:num w:numId="8" w16cid:durableId="1108545658">
    <w:abstractNumId w:val="6"/>
  </w:num>
  <w:num w:numId="9" w16cid:durableId="245695822">
    <w:abstractNumId w:val="9"/>
  </w:num>
  <w:num w:numId="10" w16cid:durableId="1560746453">
    <w:abstractNumId w:val="8"/>
  </w:num>
  <w:num w:numId="11" w16cid:durableId="1263026591">
    <w:abstractNumId w:val="8"/>
  </w:num>
  <w:num w:numId="12" w16cid:durableId="1340886908">
    <w:abstractNumId w:val="8"/>
  </w:num>
  <w:num w:numId="13" w16cid:durableId="1134757228">
    <w:abstractNumId w:val="8"/>
  </w:num>
  <w:num w:numId="14" w16cid:durableId="1352148561">
    <w:abstractNumId w:val="8"/>
  </w:num>
  <w:num w:numId="15" w16cid:durableId="1616909552">
    <w:abstractNumId w:val="8"/>
  </w:num>
  <w:num w:numId="16" w16cid:durableId="1331788514">
    <w:abstractNumId w:val="8"/>
  </w:num>
  <w:num w:numId="17" w16cid:durableId="1493256852">
    <w:abstractNumId w:val="8"/>
  </w:num>
  <w:num w:numId="18" w16cid:durableId="1758744521">
    <w:abstractNumId w:val="8"/>
  </w:num>
  <w:num w:numId="19" w16cid:durableId="1954749691">
    <w:abstractNumId w:val="6"/>
  </w:num>
  <w:num w:numId="20" w16cid:durableId="936668624">
    <w:abstractNumId w:val="9"/>
  </w:num>
  <w:num w:numId="21" w16cid:durableId="575364086">
    <w:abstractNumId w:val="0"/>
  </w:num>
  <w:num w:numId="22" w16cid:durableId="1524317561">
    <w:abstractNumId w:val="4"/>
  </w:num>
  <w:num w:numId="23" w16cid:durableId="1665166548">
    <w:abstractNumId w:val="7"/>
  </w:num>
  <w:num w:numId="24" w16cid:durableId="1254705294">
    <w:abstractNumId w:val="0"/>
  </w:num>
  <w:num w:numId="25" w16cid:durableId="1326397337">
    <w:abstractNumId w:val="0"/>
  </w:num>
  <w:num w:numId="26" w16cid:durableId="1959681461">
    <w:abstractNumId w:val="0"/>
  </w:num>
  <w:num w:numId="27" w16cid:durableId="201482818">
    <w:abstractNumId w:val="3"/>
  </w:num>
  <w:num w:numId="28" w16cid:durableId="210533299">
    <w:abstractNumId w:val="1"/>
  </w:num>
  <w:num w:numId="29" w16cid:durableId="161763655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69C5"/>
    <w:rsid w:val="000B46D8"/>
    <w:rsid w:val="000D61CF"/>
    <w:rsid w:val="00177A29"/>
    <w:rsid w:val="001A2232"/>
    <w:rsid w:val="001B35A9"/>
    <w:rsid w:val="00242716"/>
    <w:rsid w:val="00260E91"/>
    <w:rsid w:val="002B5524"/>
    <w:rsid w:val="00387F80"/>
    <w:rsid w:val="003B3222"/>
    <w:rsid w:val="00424DED"/>
    <w:rsid w:val="004569C5"/>
    <w:rsid w:val="00482A4F"/>
    <w:rsid w:val="004C0D4C"/>
    <w:rsid w:val="00527398"/>
    <w:rsid w:val="005357F9"/>
    <w:rsid w:val="00537CF3"/>
    <w:rsid w:val="005749BA"/>
    <w:rsid w:val="006121E0"/>
    <w:rsid w:val="00632123"/>
    <w:rsid w:val="006D10C6"/>
    <w:rsid w:val="007373CB"/>
    <w:rsid w:val="00754A34"/>
    <w:rsid w:val="00762F7E"/>
    <w:rsid w:val="007A0EDA"/>
    <w:rsid w:val="007E1977"/>
    <w:rsid w:val="008104C5"/>
    <w:rsid w:val="00833B1C"/>
    <w:rsid w:val="008402D9"/>
    <w:rsid w:val="008A174E"/>
    <w:rsid w:val="009175F9"/>
    <w:rsid w:val="009761CF"/>
    <w:rsid w:val="00995F1F"/>
    <w:rsid w:val="009B0D92"/>
    <w:rsid w:val="009D64AB"/>
    <w:rsid w:val="00A03098"/>
    <w:rsid w:val="00A3732E"/>
    <w:rsid w:val="00A53085"/>
    <w:rsid w:val="00A87C49"/>
    <w:rsid w:val="00BD0C39"/>
    <w:rsid w:val="00BD2E38"/>
    <w:rsid w:val="00C85A1B"/>
    <w:rsid w:val="00CA1BAC"/>
    <w:rsid w:val="00CB5431"/>
    <w:rsid w:val="00CE174B"/>
    <w:rsid w:val="00DB74E1"/>
    <w:rsid w:val="00E20DD9"/>
    <w:rsid w:val="00EB1492"/>
    <w:rsid w:val="00EF3194"/>
    <w:rsid w:val="00F11BAE"/>
    <w:rsid w:val="00F12C13"/>
    <w:rsid w:val="00F12F0D"/>
    <w:rsid w:val="00F42A15"/>
    <w:rsid w:val="00FE2507"/>
    <w:rsid w:val="00FE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BFB94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99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99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  <w:style w:type="character" w:styleId="Verwijzingopmerking">
    <w:name w:val="annotation reference"/>
    <w:basedOn w:val="Standaardalinea-lettertype"/>
    <w:semiHidden/>
    <w:unhideWhenUsed/>
    <w:rsid w:val="007E197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7E197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E197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E197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E1977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semiHidden/>
    <w:unhideWhenUsed/>
    <w:rsid w:val="007E197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7E197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E1977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213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Beusekom, Jeffrey van</cp:lastModifiedBy>
  <cp:revision>12</cp:revision>
  <dcterms:created xsi:type="dcterms:W3CDTF">2023-02-02T13:36:00Z</dcterms:created>
  <dcterms:modified xsi:type="dcterms:W3CDTF">2025-02-26T12:55:00Z</dcterms:modified>
</cp:coreProperties>
</file>